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2050471" name="5af2225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5165933" name="5af22250-ad8c-11f0-aada-8bb309fec1c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6053509" name="746c32c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7236280" name="746c32c0-ad8c-11f0-aada-8bb309fec1c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4972416" name="8a256aa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2953539" name="8a256aa0-ad8c-11f0-aada-8bb309fec1c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4451223" name="a18c046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9786694" name="a18c0460-ad8c-11f0-aada-8bb309fec1c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7647159" name="bb94c04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2560904" name="bb94c040-ad8c-11f0-aada-8bb309fec1c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5526810" name="2fc85ee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5634132" name="2fc85ee0-ad8d-11f0-aada-8bb309fec1c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4720667" name="4146852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2580907" name="41468520-ad8d-11f0-aada-8bb309fec1c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1598919" name="67fbbaf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715151" name="67fbbaf0-ad8d-11f0-aada-8bb309fec1c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680563" name="aeedcf2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4057068" name="aeedcf20-ad8d-11f0-aada-8bb309fec1c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/ WC / Gang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51993545" name="63c9b49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379013" name="63c9b490-ad8e-11f0-aada-8bb309fec1c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/ WC 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175474" name="7e1741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484199" name="7e1741a0-ad8e-11f0-aada-8bb309fec1c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/ WC 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6391161" name="8ea625e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6317444" name="8ea625e0-ad8e-11f0-aada-8bb309fec1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/ WC  / 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5745737" name="ff8394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9966273" name="ff8394a0-ad8e-11f0-aada-8bb309fec1c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664769" name="3d3027a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652561" name="3d3027a0-ad8f-11f0-aada-8bb309fec1c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9608791" name="3acd3bf0-ad90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3073646" name="3acd3bf0-ad90-11f0-aada-8bb309fec1c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6069921" name="dbcb91e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6541890" name="dbcb91e0-ad91-11f0-aada-8bb309fec1c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7633404" name="ee8ee25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3039132" name="ee8ee250-ad91-11f0-aada-8bb309fec1c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5582800" name="ff1d034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3044409" name="ff1d0340-ad91-11f0-aada-8bb309fec1c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2329099" name="0cff170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005247" name="0cff1700-ad92-11f0-aada-8bb309fec1c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442874" name="9a3e4cd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871357" name="9a3e4cd0-ad92-11f0-aada-8bb309fec1c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 WC /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3706461" name="3e3083d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833018" name="3e3083d0-ad93-11f0-aada-8bb309fec1c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 WC / Gang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3514152" name="5913c13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550646" name="5913c130-ad93-11f0-aada-8bb309fec1c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4713731" name="927b307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8442791" name="927b3070-ad93-11f0-aada-8bb309fec1c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1342782" name="dcdd3e1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3856005" name="dcdd3e10-ad93-11f0-aada-8bb309fec1c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9059091" name="676199a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970243" name="676199a0-ad94-11f0-aada-8bb309fec1c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1754909" name="ccd71c6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973566" name="ccd71c60-ad94-11f0-aada-8bb309fec1c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2607139" name="0217020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5508985" name="02170200-ad95-11f0-aada-8bb309fec1c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3345513" name="558901e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730627" name="558901e0-ad95-11f0-aada-8bb309fec1c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0368212" name="7f4f966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93353" name="7f4f9660-ad95-11f0-aada-8bb309fec1c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7975780" name="dca5534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5296638" name="dca55340-ad95-11f0-aada-8bb309fec1c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3193606" name="38bd11e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330965" name="38bd11e0-ad96-11f0-aada-8bb309fec1c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Garage / 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6127993" name="78bcbca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359290" name="78bcbca0-ad96-11f0-aada-8bb309fec1c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2580265" name="d684271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7140552" name="d6842710-ad96-11f0-aada-8bb309fec1c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7146837" name="b6be580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5291807" name="b6be5800-ad97-11f0-aada-8bb309fec1c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2040883" name="cb19115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9364195" name="cb191150-ad97-11f0-aada-8bb309fec1c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EG-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0932528" name="da55d31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523720" name="da55d310-ad97-11f0-aada-8bb309fec1c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Fenster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6761774" name="3d2b7da0-ad98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85477" name="3d2b7da0-ad98-11f0-aada-8bb309fec1c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Steinhalden 7, 5642 Mühlau</w:t>
          </w:r>
        </w:p>
        <w:p>
          <w:pPr>
            <w:spacing w:before="0" w:after="0"/>
          </w:pPr>
          <w:r>
            <w:t>519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footer.xml" Type="http://schemas.openxmlformats.org/officeDocument/2006/relationships/footer" Id="rId41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